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9401ED" w14:textId="3A09A47A" w:rsidR="001C77BC" w:rsidRPr="00C23026" w:rsidRDefault="005D4EA0" w:rsidP="00C230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7" w:color="auto"/>
        </w:pBdr>
        <w:ind w:left="-284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1C77BC">
        <w:rPr>
          <w:rFonts w:ascii="Times New Roman" w:hAnsi="Times New Roman" w:cs="Times New Roman"/>
          <w:b/>
          <w:sz w:val="36"/>
          <w:szCs w:val="36"/>
        </w:rPr>
        <w:t>POUVOIR</w:t>
      </w:r>
    </w:p>
    <w:p w14:paraId="34F1C46F" w14:textId="41D35B4B" w:rsidR="00C23026" w:rsidRDefault="00C23026" w:rsidP="00C23026">
      <w:pPr>
        <w:ind w:left="-284" w:right="-57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Assemblée Générale convoquée le mercredi 20 mai 2026 à 10h00 et, le cas échéant, à la seconde Assemblée Générale du mercredi 27 mai 2026.</w:t>
      </w:r>
    </w:p>
    <w:p w14:paraId="33127A11" w14:textId="4DCAD838" w:rsidR="00610D61" w:rsidRPr="001C77BC" w:rsidRDefault="005D4EA0" w:rsidP="00C23026">
      <w:pPr>
        <w:ind w:right="-574"/>
        <w:rPr>
          <w:rFonts w:ascii="Times New Roman" w:hAnsi="Times New Roman" w:cs="Times New Roman"/>
          <w:sz w:val="24"/>
          <w:szCs w:val="24"/>
        </w:rPr>
      </w:pPr>
      <w:r w:rsidRPr="001C77BC">
        <w:rPr>
          <w:rFonts w:ascii="Times New Roman" w:hAnsi="Times New Roman" w:cs="Times New Roman"/>
          <w:sz w:val="24"/>
          <w:szCs w:val="24"/>
        </w:rPr>
        <w:t xml:space="preserve">À retourner de préférence par mail ou par courrier à la mutuelle </w:t>
      </w:r>
      <w:r w:rsidRPr="001C77BC">
        <w:rPr>
          <w:rFonts w:ascii="Times New Roman" w:hAnsi="Times New Roman" w:cs="Times New Roman"/>
          <w:b/>
          <w:bCs/>
          <w:sz w:val="24"/>
          <w:szCs w:val="24"/>
        </w:rPr>
        <w:t xml:space="preserve">au plus tard le </w:t>
      </w:r>
      <w:r w:rsidR="00C23026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1C77BC">
        <w:rPr>
          <w:rFonts w:ascii="Times New Roman" w:hAnsi="Times New Roman" w:cs="Times New Roman"/>
          <w:b/>
          <w:bCs/>
          <w:sz w:val="24"/>
          <w:szCs w:val="24"/>
        </w:rPr>
        <w:t xml:space="preserve">4 </w:t>
      </w:r>
      <w:r w:rsidR="00C23026">
        <w:rPr>
          <w:rFonts w:ascii="Times New Roman" w:hAnsi="Times New Roman" w:cs="Times New Roman"/>
          <w:b/>
          <w:bCs/>
          <w:sz w:val="24"/>
          <w:szCs w:val="24"/>
        </w:rPr>
        <w:t>mai</w:t>
      </w:r>
      <w:r w:rsidRPr="001C77BC">
        <w:rPr>
          <w:rFonts w:ascii="Times New Roman" w:hAnsi="Times New Roman" w:cs="Times New Roman"/>
          <w:b/>
          <w:bCs/>
          <w:sz w:val="24"/>
          <w:szCs w:val="24"/>
        </w:rPr>
        <w:t xml:space="preserve"> 202</w:t>
      </w:r>
      <w:r w:rsidR="00C23026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1C77BC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66E1B577" w14:textId="77777777" w:rsidR="00610D61" w:rsidRPr="001C77BC" w:rsidRDefault="005D4EA0" w:rsidP="00335E86">
      <w:pPr>
        <w:jc w:val="center"/>
        <w:rPr>
          <w:rFonts w:ascii="Times New Roman" w:hAnsi="Times New Roman" w:cs="Times New Roman"/>
          <w:sz w:val="24"/>
          <w:szCs w:val="24"/>
        </w:rPr>
      </w:pPr>
      <w:r w:rsidRPr="001C77BC">
        <w:rPr>
          <w:rFonts w:ascii="Segoe UI Emoji" w:hAnsi="Segoe UI Emoji" w:cs="Segoe UI Emoji"/>
          <w:sz w:val="24"/>
          <w:szCs w:val="24"/>
        </w:rPr>
        <w:t>📧</w:t>
      </w:r>
      <w:r w:rsidRPr="001C77BC">
        <w:rPr>
          <w:rFonts w:ascii="Times New Roman" w:hAnsi="Times New Roman" w:cs="Times New Roman"/>
          <w:sz w:val="24"/>
          <w:szCs w:val="24"/>
        </w:rPr>
        <w:t xml:space="preserve"> contact@mutuelle-combattant.com</w:t>
      </w:r>
    </w:p>
    <w:p w14:paraId="7BFB8785" w14:textId="77777777" w:rsidR="00610D61" w:rsidRPr="001C77BC" w:rsidRDefault="005D4EA0" w:rsidP="00335E86">
      <w:pPr>
        <w:jc w:val="center"/>
        <w:rPr>
          <w:rFonts w:ascii="Times New Roman" w:hAnsi="Times New Roman" w:cs="Times New Roman"/>
          <w:sz w:val="24"/>
          <w:szCs w:val="24"/>
        </w:rPr>
      </w:pPr>
      <w:r w:rsidRPr="001C77BC">
        <w:rPr>
          <w:rFonts w:ascii="Segoe UI Emoji" w:hAnsi="Segoe UI Emoji" w:cs="Segoe UI Emoji"/>
          <w:sz w:val="24"/>
          <w:szCs w:val="24"/>
        </w:rPr>
        <w:t>📬</w:t>
      </w:r>
      <w:r w:rsidRPr="001C77BC">
        <w:rPr>
          <w:rFonts w:ascii="Times New Roman" w:hAnsi="Times New Roman" w:cs="Times New Roman"/>
          <w:sz w:val="24"/>
          <w:szCs w:val="24"/>
        </w:rPr>
        <w:t xml:space="preserve"> </w:t>
      </w:r>
      <w:r w:rsidRPr="001C77BC">
        <w:rPr>
          <w:rFonts w:ascii="Times New Roman" w:hAnsi="Times New Roman" w:cs="Times New Roman"/>
          <w:b/>
          <w:bCs/>
          <w:sz w:val="24"/>
          <w:szCs w:val="24"/>
        </w:rPr>
        <w:t>MUTUELLE DU MONDE COMBATTANT</w:t>
      </w:r>
      <w:r w:rsidRPr="001C77BC">
        <w:rPr>
          <w:rFonts w:ascii="Times New Roman" w:hAnsi="Times New Roman" w:cs="Times New Roman"/>
          <w:sz w:val="24"/>
          <w:szCs w:val="24"/>
        </w:rPr>
        <w:br/>
        <w:t>5 rue du Havre – 75008 PARIS</w:t>
      </w:r>
    </w:p>
    <w:p w14:paraId="7B8AEBBB" w14:textId="00B658C4" w:rsidR="00610D61" w:rsidRPr="001C77BC" w:rsidRDefault="005D4EA0" w:rsidP="005D4EA0">
      <w:pPr>
        <w:spacing w:after="0"/>
        <w:jc w:val="center"/>
        <w:rPr>
          <w:rFonts w:ascii="Times New Roman" w:hAnsi="Times New Roman" w:cs="Times New Roman"/>
        </w:rPr>
      </w:pPr>
      <w:r w:rsidRPr="001C77BC">
        <w:rPr>
          <w:rFonts w:ascii="Times New Roman" w:hAnsi="Times New Roman" w:cs="Times New Roman"/>
        </w:rPr>
        <w:t>---</w:t>
      </w:r>
      <w:r w:rsidR="00335E86" w:rsidRPr="001C77BC">
        <w:rPr>
          <w:rFonts w:ascii="Times New Roman" w:hAnsi="Times New Roman" w:cs="Times New Roman"/>
        </w:rPr>
        <w:t>--------------</w:t>
      </w:r>
    </w:p>
    <w:p w14:paraId="721970E6" w14:textId="77777777" w:rsidR="001C77BC" w:rsidRPr="001C77BC" w:rsidRDefault="001C77BC" w:rsidP="005D4EA0">
      <w:pPr>
        <w:spacing w:after="0"/>
        <w:jc w:val="center"/>
        <w:rPr>
          <w:rFonts w:ascii="Times New Roman" w:hAnsi="Times New Roman" w:cs="Times New Roman"/>
        </w:rPr>
      </w:pPr>
    </w:p>
    <w:p w14:paraId="1B824CDD" w14:textId="77777777" w:rsidR="00610D61" w:rsidRPr="001C77BC" w:rsidRDefault="005D4EA0" w:rsidP="005D4EA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C77BC">
        <w:rPr>
          <w:rFonts w:ascii="Times New Roman" w:hAnsi="Times New Roman" w:cs="Times New Roman"/>
          <w:sz w:val="24"/>
          <w:szCs w:val="24"/>
        </w:rPr>
        <w:t>Je soussigné(e) :</w:t>
      </w:r>
    </w:p>
    <w:p w14:paraId="70CB6B5C" w14:textId="77777777" w:rsidR="00610D61" w:rsidRPr="001C77BC" w:rsidRDefault="005D4EA0">
      <w:pPr>
        <w:rPr>
          <w:rFonts w:ascii="Times New Roman" w:hAnsi="Times New Roman" w:cs="Times New Roman"/>
          <w:sz w:val="24"/>
          <w:szCs w:val="24"/>
        </w:rPr>
      </w:pPr>
      <w:r w:rsidRPr="001C77BC">
        <w:rPr>
          <w:rFonts w:ascii="Times New Roman" w:hAnsi="Times New Roman" w:cs="Times New Roman"/>
          <w:b/>
          <w:bCs/>
          <w:sz w:val="24"/>
          <w:szCs w:val="24"/>
        </w:rPr>
        <w:t>NOM :</w:t>
      </w:r>
      <w:r w:rsidRPr="001C77BC">
        <w:rPr>
          <w:rFonts w:ascii="Times New Roman" w:hAnsi="Times New Roman" w:cs="Times New Roman"/>
          <w:sz w:val="24"/>
          <w:szCs w:val="24"/>
        </w:rPr>
        <w:t xml:space="preserve"> ..............................................................................................................</w:t>
      </w:r>
    </w:p>
    <w:p w14:paraId="46E2A7A6" w14:textId="77777777" w:rsidR="00610D61" w:rsidRPr="001C77BC" w:rsidRDefault="005D4EA0">
      <w:pPr>
        <w:rPr>
          <w:rFonts w:ascii="Times New Roman" w:hAnsi="Times New Roman" w:cs="Times New Roman"/>
          <w:sz w:val="24"/>
          <w:szCs w:val="24"/>
        </w:rPr>
      </w:pPr>
      <w:r w:rsidRPr="001C77BC">
        <w:rPr>
          <w:rFonts w:ascii="Times New Roman" w:hAnsi="Times New Roman" w:cs="Times New Roman"/>
          <w:b/>
          <w:bCs/>
          <w:sz w:val="24"/>
          <w:szCs w:val="24"/>
        </w:rPr>
        <w:t>Prénom :</w:t>
      </w:r>
      <w:r w:rsidRPr="001C77BC">
        <w:rPr>
          <w:rFonts w:ascii="Times New Roman" w:hAnsi="Times New Roman" w:cs="Times New Roman"/>
          <w:sz w:val="24"/>
          <w:szCs w:val="24"/>
        </w:rPr>
        <w:t xml:space="preserve"> ........................................................................................................</w:t>
      </w:r>
    </w:p>
    <w:p w14:paraId="004675A2" w14:textId="77777777" w:rsidR="00610D61" w:rsidRPr="001C77BC" w:rsidRDefault="005D4EA0">
      <w:pPr>
        <w:rPr>
          <w:rFonts w:ascii="Times New Roman" w:hAnsi="Times New Roman" w:cs="Times New Roman"/>
          <w:sz w:val="24"/>
          <w:szCs w:val="24"/>
        </w:rPr>
      </w:pPr>
      <w:r w:rsidRPr="001C77BC">
        <w:rPr>
          <w:rFonts w:ascii="Segoe UI Symbol" w:hAnsi="Segoe UI Symbol" w:cs="Segoe UI Symbol"/>
          <w:sz w:val="24"/>
          <w:szCs w:val="24"/>
        </w:rPr>
        <w:t>☐</w:t>
      </w:r>
      <w:r w:rsidRPr="001C77BC">
        <w:rPr>
          <w:rFonts w:ascii="Times New Roman" w:hAnsi="Times New Roman" w:cs="Times New Roman"/>
          <w:sz w:val="24"/>
          <w:szCs w:val="24"/>
        </w:rPr>
        <w:t xml:space="preserve"> </w:t>
      </w:r>
      <w:r w:rsidRPr="001C77BC">
        <w:rPr>
          <w:rFonts w:ascii="Times New Roman" w:hAnsi="Times New Roman" w:cs="Times New Roman"/>
          <w:b/>
          <w:bCs/>
          <w:sz w:val="24"/>
          <w:szCs w:val="24"/>
        </w:rPr>
        <w:t>Sera présent(e)</w:t>
      </w:r>
      <w:r w:rsidRPr="001C77BC">
        <w:rPr>
          <w:rFonts w:ascii="Times New Roman" w:hAnsi="Times New Roman" w:cs="Times New Roman"/>
          <w:sz w:val="24"/>
          <w:szCs w:val="24"/>
        </w:rPr>
        <w:t xml:space="preserve"> à l’Assemblée Générale.</w:t>
      </w:r>
    </w:p>
    <w:p w14:paraId="2A1B71AA" w14:textId="63DF2F2A" w:rsidR="00610D61" w:rsidRPr="001C77BC" w:rsidRDefault="005D4EA0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C77BC">
        <w:rPr>
          <w:rFonts w:ascii="Segoe UI Symbol" w:hAnsi="Segoe UI Symbol" w:cs="Segoe UI Symbol"/>
          <w:sz w:val="24"/>
          <w:szCs w:val="24"/>
        </w:rPr>
        <w:t>☐</w:t>
      </w:r>
      <w:r w:rsidRPr="001C77BC">
        <w:rPr>
          <w:rFonts w:ascii="Times New Roman" w:hAnsi="Times New Roman" w:cs="Times New Roman"/>
          <w:sz w:val="24"/>
          <w:szCs w:val="24"/>
        </w:rPr>
        <w:t xml:space="preserve"> </w:t>
      </w:r>
      <w:r w:rsidRPr="001C77BC">
        <w:rPr>
          <w:rFonts w:ascii="Times New Roman" w:hAnsi="Times New Roman" w:cs="Times New Roman"/>
          <w:b/>
          <w:bCs/>
          <w:sz w:val="24"/>
          <w:szCs w:val="24"/>
        </w:rPr>
        <w:t>Ne sera pas présent(e)</w:t>
      </w:r>
      <w:r w:rsidRPr="001C77BC">
        <w:rPr>
          <w:rFonts w:ascii="Times New Roman" w:hAnsi="Times New Roman" w:cs="Times New Roman"/>
          <w:sz w:val="24"/>
          <w:szCs w:val="24"/>
        </w:rPr>
        <w:t xml:space="preserve"> et donne pouvoir à </w:t>
      </w:r>
      <w:r w:rsidRPr="001C77BC">
        <w:rPr>
          <w:rFonts w:ascii="Times New Roman" w:hAnsi="Times New Roman" w:cs="Times New Roman"/>
          <w:b/>
          <w:bCs/>
          <w:sz w:val="24"/>
          <w:szCs w:val="24"/>
        </w:rPr>
        <w:t xml:space="preserve">un membre adhérent de la mutuelle </w:t>
      </w:r>
      <w:r w:rsidR="00335E86" w:rsidRPr="001C77BC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485675" w:rsidRPr="001C77BC">
        <w:rPr>
          <w:rFonts w:ascii="Times New Roman" w:hAnsi="Times New Roman" w:cs="Times New Roman"/>
          <w:b/>
          <w:bCs/>
          <w:sz w:val="24"/>
          <w:szCs w:val="24"/>
        </w:rPr>
        <w:t>représentant</w:t>
      </w:r>
      <w:r w:rsidR="00335E86" w:rsidRPr="001C77BC">
        <w:rPr>
          <w:rFonts w:ascii="Times New Roman" w:hAnsi="Times New Roman" w:cs="Times New Roman"/>
          <w:b/>
          <w:bCs/>
          <w:sz w:val="24"/>
          <w:szCs w:val="24"/>
        </w:rPr>
        <w:t xml:space="preserve">) </w:t>
      </w:r>
      <w:r w:rsidRPr="001C77BC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79E447DE" w14:textId="498DCCA5" w:rsidR="00610D61" w:rsidRPr="001C77BC" w:rsidRDefault="005D4EA0">
      <w:pPr>
        <w:rPr>
          <w:rFonts w:ascii="Times New Roman" w:hAnsi="Times New Roman" w:cs="Times New Roman"/>
          <w:sz w:val="24"/>
          <w:szCs w:val="24"/>
        </w:rPr>
      </w:pPr>
      <w:r w:rsidRPr="001C77BC">
        <w:rPr>
          <w:rFonts w:ascii="Times New Roman" w:hAnsi="Times New Roman" w:cs="Times New Roman"/>
          <w:sz w:val="24"/>
          <w:szCs w:val="24"/>
        </w:rPr>
        <w:t>Nom</w:t>
      </w:r>
      <w:r w:rsidR="00335E86" w:rsidRPr="001C77BC">
        <w:rPr>
          <w:rFonts w:ascii="Times New Roman" w:hAnsi="Times New Roman" w:cs="Times New Roman"/>
          <w:sz w:val="24"/>
          <w:szCs w:val="24"/>
        </w:rPr>
        <w:t xml:space="preserve"> et prénom</w:t>
      </w:r>
      <w:r w:rsidRPr="001C77BC">
        <w:rPr>
          <w:rFonts w:ascii="Times New Roman" w:hAnsi="Times New Roman" w:cs="Times New Roman"/>
          <w:sz w:val="24"/>
          <w:szCs w:val="24"/>
        </w:rPr>
        <w:t xml:space="preserve"> du </w:t>
      </w:r>
      <w:r w:rsidR="00335E86" w:rsidRPr="001C77BC">
        <w:rPr>
          <w:rFonts w:ascii="Times New Roman" w:hAnsi="Times New Roman" w:cs="Times New Roman"/>
          <w:sz w:val="24"/>
          <w:szCs w:val="24"/>
        </w:rPr>
        <w:t>membre adhérent</w:t>
      </w:r>
      <w:r w:rsidRPr="001C77BC">
        <w:rPr>
          <w:rFonts w:ascii="Times New Roman" w:hAnsi="Times New Roman" w:cs="Times New Roman"/>
          <w:sz w:val="24"/>
          <w:szCs w:val="24"/>
        </w:rPr>
        <w:t xml:space="preserve"> : .................................................................................</w:t>
      </w:r>
    </w:p>
    <w:p w14:paraId="1C62E585" w14:textId="1399C328" w:rsidR="00485675" w:rsidRPr="001C77BC" w:rsidRDefault="005D4EA0" w:rsidP="00485675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C77BC">
        <w:rPr>
          <w:rFonts w:ascii="Segoe UI Emoji" w:hAnsi="Segoe UI Emoji" w:cs="Segoe UI Emoji"/>
          <w:sz w:val="24"/>
          <w:szCs w:val="24"/>
        </w:rPr>
        <w:t>⚠️</w:t>
      </w:r>
      <w:r w:rsidRPr="001C77BC">
        <w:rPr>
          <w:rFonts w:ascii="Times New Roman" w:hAnsi="Times New Roman" w:cs="Times New Roman"/>
          <w:sz w:val="24"/>
          <w:szCs w:val="24"/>
        </w:rPr>
        <w:t xml:space="preserve"> </w:t>
      </w:r>
      <w:r w:rsidRPr="001C77BC">
        <w:rPr>
          <w:rFonts w:ascii="Times New Roman" w:hAnsi="Times New Roman" w:cs="Times New Roman"/>
          <w:b/>
          <w:bCs/>
          <w:sz w:val="24"/>
          <w:szCs w:val="24"/>
        </w:rPr>
        <w:t xml:space="preserve">Informations importantes sur le </w:t>
      </w:r>
      <w:r w:rsidR="00485675" w:rsidRPr="001C77BC">
        <w:rPr>
          <w:rFonts w:ascii="Times New Roman" w:hAnsi="Times New Roman" w:cs="Times New Roman"/>
          <w:b/>
          <w:bCs/>
          <w:sz w:val="24"/>
          <w:szCs w:val="24"/>
        </w:rPr>
        <w:t>représentant</w:t>
      </w:r>
      <w:r w:rsidRPr="001C77BC">
        <w:rPr>
          <w:rFonts w:ascii="Times New Roman" w:hAnsi="Times New Roman" w:cs="Times New Roman"/>
          <w:b/>
          <w:bCs/>
          <w:sz w:val="24"/>
          <w:szCs w:val="24"/>
        </w:rPr>
        <w:t xml:space="preserve"> :</w:t>
      </w:r>
      <w:r w:rsidRPr="001C77BC">
        <w:rPr>
          <w:rFonts w:ascii="Times New Roman" w:hAnsi="Times New Roman" w:cs="Times New Roman"/>
          <w:sz w:val="24"/>
          <w:szCs w:val="24"/>
        </w:rPr>
        <w:br/>
        <w:t xml:space="preserve">– </w:t>
      </w:r>
      <w:r w:rsidR="00485675" w:rsidRPr="001C77BC">
        <w:rPr>
          <w:rFonts w:ascii="Times New Roman" w:hAnsi="Times New Roman" w:cs="Times New Roman"/>
          <w:sz w:val="24"/>
          <w:szCs w:val="24"/>
        </w:rPr>
        <w:t xml:space="preserve">Le représentant </w:t>
      </w:r>
      <w:r w:rsidR="00485675" w:rsidRPr="001C77BC">
        <w:rPr>
          <w:rFonts w:ascii="Times New Roman" w:hAnsi="Times New Roman" w:cs="Times New Roman"/>
          <w:b/>
          <w:bCs/>
          <w:sz w:val="24"/>
          <w:szCs w:val="24"/>
        </w:rPr>
        <w:t>doit impérativement être adhérent de la Mutuelle</w:t>
      </w:r>
      <w:r w:rsidR="00485675" w:rsidRPr="001C77BC">
        <w:rPr>
          <w:rFonts w:ascii="Times New Roman" w:hAnsi="Times New Roman" w:cs="Times New Roman"/>
          <w:sz w:val="24"/>
          <w:szCs w:val="24"/>
        </w:rPr>
        <w:t xml:space="preserve"> et </w:t>
      </w:r>
      <w:r w:rsidR="00485675" w:rsidRPr="001C77BC">
        <w:rPr>
          <w:rFonts w:ascii="Times New Roman" w:hAnsi="Times New Roman" w:cs="Times New Roman"/>
          <w:b/>
          <w:bCs/>
          <w:sz w:val="24"/>
          <w:szCs w:val="24"/>
        </w:rPr>
        <w:t>présent le jour de l’Assemblée Générale.</w:t>
      </w:r>
      <w:r w:rsidR="00C23026">
        <w:rPr>
          <w:rFonts w:ascii="Times New Roman" w:hAnsi="Times New Roman" w:cs="Times New Roman"/>
          <w:b/>
          <w:bCs/>
          <w:sz w:val="24"/>
          <w:szCs w:val="24"/>
        </w:rPr>
        <w:t xml:space="preserve"> Le représentant votrera conformément aux instructions éventuelles du mandant ou, à défaut, librement.</w:t>
      </w:r>
    </w:p>
    <w:p w14:paraId="7174CD4F" w14:textId="23D996C1" w:rsidR="00485675" w:rsidRPr="001C77BC" w:rsidRDefault="00485675" w:rsidP="0048567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C77BC">
        <w:rPr>
          <w:rFonts w:ascii="Times New Roman" w:hAnsi="Times New Roman" w:cs="Times New Roman"/>
          <w:sz w:val="24"/>
          <w:szCs w:val="24"/>
        </w:rPr>
        <w:t xml:space="preserve">– </w:t>
      </w:r>
      <w:r w:rsidR="00C23026">
        <w:rPr>
          <w:rFonts w:ascii="Times New Roman" w:hAnsi="Times New Roman" w:cs="Times New Roman"/>
          <w:sz w:val="24"/>
          <w:szCs w:val="24"/>
        </w:rPr>
        <w:t>A défaut de désignation d’un représentant, le</w:t>
      </w:r>
      <w:r w:rsidRPr="001C77BC">
        <w:rPr>
          <w:rFonts w:ascii="Times New Roman" w:hAnsi="Times New Roman" w:cs="Times New Roman"/>
          <w:sz w:val="24"/>
          <w:szCs w:val="24"/>
        </w:rPr>
        <w:t xml:space="preserve"> pouvoir sera automatiquement </w:t>
      </w:r>
      <w:r w:rsidRPr="001C77BC">
        <w:rPr>
          <w:rFonts w:ascii="Times New Roman" w:hAnsi="Times New Roman" w:cs="Times New Roman"/>
          <w:b/>
          <w:bCs/>
          <w:sz w:val="24"/>
          <w:szCs w:val="24"/>
        </w:rPr>
        <w:t>confié à un membre présent.</w:t>
      </w:r>
      <w:r w:rsidR="00C2302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703E20DA" w14:textId="6F4DC84A" w:rsidR="00335E86" w:rsidRPr="001C77BC" w:rsidRDefault="00335E86" w:rsidP="00335E86">
      <w:pPr>
        <w:rPr>
          <w:rFonts w:ascii="Times New Roman" w:hAnsi="Times New Roman" w:cs="Times New Roman"/>
          <w:sz w:val="24"/>
          <w:szCs w:val="24"/>
          <w:lang w:val="fr-FR"/>
        </w:rPr>
      </w:pPr>
      <w:r w:rsidRPr="001C77BC">
        <w:rPr>
          <w:rFonts w:ascii="Times New Roman" w:hAnsi="Times New Roman" w:cs="Times New Roman"/>
          <w:sz w:val="24"/>
          <w:szCs w:val="24"/>
          <w:lang w:val="fr-FR"/>
        </w:rPr>
        <w:t xml:space="preserve">Ce pouvoir est donné </w:t>
      </w:r>
      <w:r w:rsidRPr="001C77BC">
        <w:rPr>
          <w:rFonts w:ascii="Times New Roman" w:hAnsi="Times New Roman" w:cs="Times New Roman"/>
          <w:b/>
          <w:bCs/>
          <w:sz w:val="24"/>
          <w:szCs w:val="24"/>
          <w:lang w:val="fr-FR"/>
        </w:rPr>
        <w:t xml:space="preserve">pour me représenter à l’Assemblée Générale </w:t>
      </w:r>
      <w:r w:rsidRPr="001C77BC">
        <w:rPr>
          <w:rFonts w:ascii="Times New Roman" w:hAnsi="Times New Roman" w:cs="Times New Roman"/>
          <w:sz w:val="24"/>
          <w:szCs w:val="24"/>
          <w:lang w:val="fr-FR"/>
        </w:rPr>
        <w:t xml:space="preserve">de la Mutuelle du Monde Combattant, convoquée le </w:t>
      </w:r>
      <w:r w:rsidRPr="001C77BC">
        <w:rPr>
          <w:rFonts w:ascii="Times New Roman" w:hAnsi="Times New Roman" w:cs="Times New Roman"/>
          <w:b/>
          <w:color w:val="000080"/>
          <w:sz w:val="24"/>
          <w:szCs w:val="24"/>
          <w:lang w:val="fr-FR"/>
        </w:rPr>
        <w:t xml:space="preserve">mercredi </w:t>
      </w:r>
      <w:r w:rsidR="00C23026">
        <w:rPr>
          <w:rFonts w:ascii="Times New Roman" w:hAnsi="Times New Roman" w:cs="Times New Roman"/>
          <w:b/>
          <w:color w:val="000080"/>
          <w:sz w:val="24"/>
          <w:szCs w:val="24"/>
          <w:lang w:val="fr-FR"/>
        </w:rPr>
        <w:t>20</w:t>
      </w:r>
      <w:r w:rsidRPr="001C77BC">
        <w:rPr>
          <w:rFonts w:ascii="Times New Roman" w:hAnsi="Times New Roman" w:cs="Times New Roman"/>
          <w:b/>
          <w:color w:val="000080"/>
          <w:sz w:val="24"/>
          <w:szCs w:val="24"/>
          <w:lang w:val="fr-FR"/>
        </w:rPr>
        <w:t xml:space="preserve"> </w:t>
      </w:r>
      <w:r w:rsidR="00C23026">
        <w:rPr>
          <w:rFonts w:ascii="Times New Roman" w:hAnsi="Times New Roman" w:cs="Times New Roman"/>
          <w:b/>
          <w:color w:val="000080"/>
          <w:sz w:val="24"/>
          <w:szCs w:val="24"/>
          <w:lang w:val="fr-FR"/>
        </w:rPr>
        <w:t>mai</w:t>
      </w:r>
      <w:r w:rsidRPr="001C77BC">
        <w:rPr>
          <w:rFonts w:ascii="Times New Roman" w:hAnsi="Times New Roman" w:cs="Times New Roman"/>
          <w:b/>
          <w:color w:val="000080"/>
          <w:sz w:val="24"/>
          <w:szCs w:val="24"/>
          <w:lang w:val="fr-FR"/>
        </w:rPr>
        <w:t xml:space="preserve"> 202</w:t>
      </w:r>
      <w:r w:rsidR="00C23026">
        <w:rPr>
          <w:rFonts w:ascii="Times New Roman" w:hAnsi="Times New Roman" w:cs="Times New Roman"/>
          <w:b/>
          <w:color w:val="000080"/>
          <w:sz w:val="24"/>
          <w:szCs w:val="24"/>
          <w:lang w:val="fr-FR"/>
        </w:rPr>
        <w:t>6</w:t>
      </w:r>
      <w:r w:rsidR="00F51E36">
        <w:rPr>
          <w:rFonts w:ascii="Times New Roman" w:hAnsi="Times New Roman" w:cs="Times New Roman"/>
          <w:b/>
          <w:color w:val="000080"/>
          <w:sz w:val="24"/>
          <w:szCs w:val="24"/>
          <w:lang w:val="fr-FR"/>
        </w:rPr>
        <w:t xml:space="preserve"> à </w:t>
      </w:r>
      <w:r w:rsidR="00C23026">
        <w:rPr>
          <w:rFonts w:ascii="Times New Roman" w:hAnsi="Times New Roman" w:cs="Times New Roman"/>
          <w:b/>
          <w:color w:val="000080"/>
          <w:sz w:val="24"/>
          <w:szCs w:val="24"/>
          <w:lang w:val="fr-FR"/>
        </w:rPr>
        <w:t>10h00</w:t>
      </w:r>
      <w:r w:rsidR="00C23026">
        <w:rPr>
          <w:rFonts w:ascii="Times New Roman" w:hAnsi="Times New Roman" w:cs="Times New Roman"/>
          <w:sz w:val="24"/>
          <w:szCs w:val="24"/>
          <w:lang w:val="fr-FR"/>
        </w:rPr>
        <w:t>, et le cas échéant, à la seconde Assemblée Générale du mercredi 27 mai 2026.</w:t>
      </w:r>
    </w:p>
    <w:p w14:paraId="0FFFC142" w14:textId="07CEEA98" w:rsidR="00610D61" w:rsidRPr="001C77BC" w:rsidRDefault="00335E86">
      <w:pPr>
        <w:rPr>
          <w:rFonts w:ascii="Times New Roman" w:hAnsi="Times New Roman" w:cs="Times New Roman"/>
          <w:sz w:val="24"/>
          <w:szCs w:val="24"/>
        </w:rPr>
      </w:pPr>
      <w:r w:rsidRPr="001C77BC">
        <w:rPr>
          <w:rFonts w:ascii="Times New Roman" w:hAnsi="Times New Roman" w:cs="Times New Roman"/>
          <w:sz w:val="24"/>
          <w:szCs w:val="24"/>
        </w:rPr>
        <w:t xml:space="preserve">Le </w:t>
      </w:r>
      <w:r w:rsidR="00485675" w:rsidRPr="001C77BC">
        <w:rPr>
          <w:rFonts w:ascii="Times New Roman" w:hAnsi="Times New Roman" w:cs="Times New Roman"/>
          <w:sz w:val="24"/>
          <w:szCs w:val="24"/>
        </w:rPr>
        <w:t>représentant</w:t>
      </w:r>
      <w:r w:rsidRPr="001C77BC">
        <w:rPr>
          <w:rFonts w:ascii="Times New Roman" w:hAnsi="Times New Roman" w:cs="Times New Roman"/>
          <w:sz w:val="24"/>
          <w:szCs w:val="24"/>
        </w:rPr>
        <w:t xml:space="preserve"> aura pouvoir de participer aux délibérations et de voter en mon nom sur l’ensemble des points inscrits à l’ordre du jour, dont j’ai pris connaissance.</w:t>
      </w:r>
    </w:p>
    <w:p w14:paraId="358108C9" w14:textId="77777777" w:rsidR="00485675" w:rsidRPr="001C77BC" w:rsidRDefault="00485675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1A5AEAE" w14:textId="280A7D98" w:rsidR="00610D61" w:rsidRPr="001C77BC" w:rsidRDefault="005D4EA0">
      <w:pPr>
        <w:rPr>
          <w:rFonts w:ascii="Times New Roman" w:hAnsi="Times New Roman" w:cs="Times New Roman"/>
          <w:sz w:val="24"/>
          <w:szCs w:val="24"/>
        </w:rPr>
      </w:pPr>
      <w:r w:rsidRPr="001C77BC">
        <w:rPr>
          <w:rFonts w:ascii="Times New Roman" w:hAnsi="Times New Roman" w:cs="Times New Roman"/>
          <w:b/>
          <w:bCs/>
          <w:sz w:val="24"/>
          <w:szCs w:val="24"/>
        </w:rPr>
        <w:t>Fait à :</w:t>
      </w:r>
      <w:r w:rsidRPr="001C77BC">
        <w:rPr>
          <w:rFonts w:ascii="Times New Roman" w:hAnsi="Times New Roman" w:cs="Times New Roman"/>
          <w:sz w:val="24"/>
          <w:szCs w:val="24"/>
        </w:rPr>
        <w:t xml:space="preserve"> .................................................... le : ..........................</w:t>
      </w:r>
    </w:p>
    <w:p w14:paraId="2C2B41C6" w14:textId="77777777" w:rsidR="00610D61" w:rsidRPr="001C77BC" w:rsidRDefault="005D4EA0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C77BC">
        <w:rPr>
          <w:rFonts w:ascii="Times New Roman" w:hAnsi="Times New Roman" w:cs="Times New Roman"/>
          <w:b/>
          <w:bCs/>
          <w:sz w:val="24"/>
          <w:szCs w:val="24"/>
        </w:rPr>
        <w:t>Signature :</w:t>
      </w:r>
    </w:p>
    <w:p w14:paraId="53EDD119" w14:textId="0CC44D56" w:rsidR="005D4EA0" w:rsidRPr="001C77BC" w:rsidRDefault="005D4EA0" w:rsidP="001C77BC">
      <w:pPr>
        <w:rPr>
          <w:rFonts w:ascii="Times New Roman" w:hAnsi="Times New Roman" w:cs="Times New Roman"/>
          <w:sz w:val="24"/>
          <w:szCs w:val="24"/>
        </w:rPr>
      </w:pPr>
      <w:r w:rsidRPr="001C77BC">
        <w:rPr>
          <w:rFonts w:ascii="Times New Roman" w:hAnsi="Times New Roman" w:cs="Times New Roman"/>
          <w:sz w:val="24"/>
          <w:szCs w:val="24"/>
        </w:rPr>
        <w:t>(Précédée de la mention manuscrite « Bon pour pouvoir »)</w:t>
      </w:r>
    </w:p>
    <w:sectPr w:rsidR="005D4EA0" w:rsidRPr="001C77BC" w:rsidSect="005D4EA0">
      <w:headerReference w:type="default" r:id="rId8"/>
      <w:pgSz w:w="12240" w:h="15840"/>
      <w:pgMar w:top="851" w:right="1800" w:bottom="1135" w:left="180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AEB12F" w14:textId="77777777" w:rsidR="008662D3" w:rsidRDefault="008662D3" w:rsidP="005D4EA0">
      <w:pPr>
        <w:spacing w:after="0" w:line="240" w:lineRule="auto"/>
      </w:pPr>
      <w:r>
        <w:separator/>
      </w:r>
    </w:p>
  </w:endnote>
  <w:endnote w:type="continuationSeparator" w:id="0">
    <w:p w14:paraId="6F51841C" w14:textId="77777777" w:rsidR="008662D3" w:rsidRDefault="008662D3" w:rsidP="005D4E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179ECC" w14:textId="77777777" w:rsidR="008662D3" w:rsidRDefault="008662D3" w:rsidP="005D4EA0">
      <w:pPr>
        <w:spacing w:after="0" w:line="240" w:lineRule="auto"/>
      </w:pPr>
      <w:r>
        <w:separator/>
      </w:r>
    </w:p>
  </w:footnote>
  <w:footnote w:type="continuationSeparator" w:id="0">
    <w:p w14:paraId="14897CD0" w14:textId="77777777" w:rsidR="008662D3" w:rsidRDefault="008662D3" w:rsidP="005D4E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775F5" w14:textId="77777777" w:rsidR="005D4EA0" w:rsidRPr="005D4EA0" w:rsidRDefault="005D4EA0" w:rsidP="005D4EA0">
    <w:pPr>
      <w:pStyle w:val="En-tte"/>
      <w:ind w:left="-426"/>
      <w:rPr>
        <w:rFonts w:ascii="Calibri" w:hAnsi="Calibri"/>
        <w:color w:val="00206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enum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enum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epuc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epuc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563565478">
    <w:abstractNumId w:val="8"/>
  </w:num>
  <w:num w:numId="2" w16cid:durableId="2016685634">
    <w:abstractNumId w:val="6"/>
  </w:num>
  <w:num w:numId="3" w16cid:durableId="877552727">
    <w:abstractNumId w:val="5"/>
  </w:num>
  <w:num w:numId="4" w16cid:durableId="800728947">
    <w:abstractNumId w:val="4"/>
  </w:num>
  <w:num w:numId="5" w16cid:durableId="1296107563">
    <w:abstractNumId w:val="7"/>
  </w:num>
  <w:num w:numId="6" w16cid:durableId="2080980762">
    <w:abstractNumId w:val="3"/>
  </w:num>
  <w:num w:numId="7" w16cid:durableId="230235884">
    <w:abstractNumId w:val="2"/>
  </w:num>
  <w:num w:numId="8" w16cid:durableId="760683623">
    <w:abstractNumId w:val="1"/>
  </w:num>
  <w:num w:numId="9" w16cid:durableId="2344419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1C77BC"/>
    <w:rsid w:val="0029639D"/>
    <w:rsid w:val="00326F90"/>
    <w:rsid w:val="00335E86"/>
    <w:rsid w:val="00485675"/>
    <w:rsid w:val="004E2370"/>
    <w:rsid w:val="005D4EA0"/>
    <w:rsid w:val="00610D61"/>
    <w:rsid w:val="008662D3"/>
    <w:rsid w:val="009150D8"/>
    <w:rsid w:val="009914C8"/>
    <w:rsid w:val="00AA1D8D"/>
    <w:rsid w:val="00B47730"/>
    <w:rsid w:val="00BC7E67"/>
    <w:rsid w:val="00BD6CBD"/>
    <w:rsid w:val="00C21B6C"/>
    <w:rsid w:val="00C23026"/>
    <w:rsid w:val="00CB0664"/>
    <w:rsid w:val="00F51E36"/>
    <w:rsid w:val="00F82DEB"/>
    <w:rsid w:val="00FC693F"/>
    <w:rsid w:val="00FD0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85F1499"/>
  <w14:defaultImageDpi w14:val="300"/>
  <w15:docId w15:val="{51E97EDD-0C79-44A6-A437-54F089D16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Arial" w:hAnsi="Arial"/>
      <w:lang w:val="am-ET"/>
    </w:rPr>
  </w:style>
  <w:style w:type="paragraph" w:styleId="Titre1">
    <w:name w:val="heading 1"/>
    <w:basedOn w:val="Normal"/>
    <w:next w:val="Normal"/>
    <w:link w:val="Titre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618BF"/>
  </w:style>
  <w:style w:type="paragraph" w:styleId="Pieddepage">
    <w:name w:val="footer"/>
    <w:basedOn w:val="Normal"/>
    <w:link w:val="Pieddepage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618BF"/>
  </w:style>
  <w:style w:type="paragraph" w:styleId="Sansinterligne">
    <w:name w:val="No Spacing"/>
    <w:uiPriority w:val="1"/>
    <w:qFormat/>
    <w:rsid w:val="00FC693F"/>
    <w:pPr>
      <w:spacing w:after="0" w:line="240" w:lineRule="auto"/>
    </w:pPr>
  </w:style>
  <w:style w:type="character" w:customStyle="1" w:styleId="Titre1Car">
    <w:name w:val="Titre 1 Car"/>
    <w:basedOn w:val="Policepardfaut"/>
    <w:link w:val="Titre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">
    <w:name w:val="Title"/>
    <w:basedOn w:val="Normal"/>
    <w:next w:val="Normal"/>
    <w:link w:val="Titre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sdetexte">
    <w:name w:val="Body Text"/>
    <w:basedOn w:val="Normal"/>
    <w:link w:val="CorpsdetexteCar"/>
    <w:uiPriority w:val="99"/>
    <w:unhideWhenUsed/>
    <w:rsid w:val="00AA1D8D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AA1D8D"/>
  </w:style>
  <w:style w:type="paragraph" w:styleId="Corpsdetexte2">
    <w:name w:val="Body Text 2"/>
    <w:basedOn w:val="Normal"/>
    <w:link w:val="Corpsdetexte2Car"/>
    <w:uiPriority w:val="99"/>
    <w:unhideWhenUsed/>
    <w:rsid w:val="00AA1D8D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rsid w:val="00AA1D8D"/>
  </w:style>
  <w:style w:type="paragraph" w:styleId="Corpsdetexte3">
    <w:name w:val="Body Text 3"/>
    <w:basedOn w:val="Normal"/>
    <w:link w:val="Corpsdetex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puce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puce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puce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edemacro">
    <w:name w:val="macro"/>
    <w:link w:val="Textede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edemacroCar">
    <w:name w:val="Texte de macro Car"/>
    <w:basedOn w:val="Policepardfaut"/>
    <w:link w:val="Textedemacro"/>
    <w:uiPriority w:val="99"/>
    <w:rsid w:val="0029639D"/>
    <w:rPr>
      <w:rFonts w:ascii="Courier" w:hAnsi="Courier"/>
      <w:sz w:val="20"/>
      <w:szCs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FC693F"/>
    <w:rPr>
      <w:i/>
      <w:iCs/>
      <w:color w:val="000000" w:themeColor="text1"/>
    </w:rPr>
  </w:style>
  <w:style w:type="character" w:customStyle="1" w:styleId="CitationCar">
    <w:name w:val="Citation Car"/>
    <w:basedOn w:val="Policepardfaut"/>
    <w:link w:val="Citation"/>
    <w:uiPriority w:val="29"/>
    <w:rsid w:val="00FC693F"/>
    <w:rPr>
      <w:i/>
      <w:iCs/>
      <w:color w:val="000000" w:themeColor="text1"/>
    </w:rPr>
  </w:style>
  <w:style w:type="character" w:customStyle="1" w:styleId="Titre4Car">
    <w:name w:val="Titre 4 Car"/>
    <w:basedOn w:val="Policepardfaut"/>
    <w:link w:val="Titre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re5Car">
    <w:name w:val="Titre 5 Car"/>
    <w:basedOn w:val="Policepardfaut"/>
    <w:link w:val="Titre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6Car">
    <w:name w:val="Titre 6 Car"/>
    <w:basedOn w:val="Policepardfaut"/>
    <w:link w:val="Titre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lev">
    <w:name w:val="Strong"/>
    <w:basedOn w:val="Policepardfaut"/>
    <w:uiPriority w:val="22"/>
    <w:qFormat/>
    <w:rsid w:val="00FC693F"/>
    <w:rPr>
      <w:b/>
      <w:bCs/>
    </w:rPr>
  </w:style>
  <w:style w:type="character" w:styleId="Accentuation">
    <w:name w:val="Emphasis"/>
    <w:basedOn w:val="Policepardfaut"/>
    <w:uiPriority w:val="20"/>
    <w:qFormat/>
    <w:rsid w:val="00FC693F"/>
    <w:rPr>
      <w:i/>
      <w:iCs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FC693F"/>
    <w:rPr>
      <w:b/>
      <w:bCs/>
      <w:i/>
      <w:iCs/>
      <w:color w:val="4F81BD" w:themeColor="accent1"/>
    </w:rPr>
  </w:style>
  <w:style w:type="character" w:styleId="Accentuationlgre">
    <w:name w:val="Subtle Emphasis"/>
    <w:basedOn w:val="Policepardfaut"/>
    <w:uiPriority w:val="19"/>
    <w:qFormat/>
    <w:rsid w:val="00FC693F"/>
    <w:rPr>
      <w:i/>
      <w:iCs/>
      <w:color w:val="808080" w:themeColor="text1" w:themeTint="7F"/>
    </w:rPr>
  </w:style>
  <w:style w:type="character" w:styleId="Accentuationintense">
    <w:name w:val="Intense Emphasis"/>
    <w:basedOn w:val="Policepardfaut"/>
    <w:uiPriority w:val="21"/>
    <w:qFormat/>
    <w:rsid w:val="00FC693F"/>
    <w:rPr>
      <w:b/>
      <w:bCs/>
      <w:i/>
      <w:iCs/>
      <w:color w:val="4F81BD" w:themeColor="accent1"/>
    </w:rPr>
  </w:style>
  <w:style w:type="character" w:styleId="Rfrencelgre">
    <w:name w:val="Subtle Reference"/>
    <w:basedOn w:val="Policepardfaut"/>
    <w:uiPriority w:val="31"/>
    <w:qFormat/>
    <w:rsid w:val="00FC693F"/>
    <w:rPr>
      <w:smallCaps/>
      <w:color w:val="C0504D" w:themeColor="accent2"/>
      <w:u w:val="single"/>
    </w:rPr>
  </w:style>
  <w:style w:type="character" w:styleId="Rfrenceintense">
    <w:name w:val="Intense Reference"/>
    <w:basedOn w:val="Policepardfau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redulivre">
    <w:name w:val="Book Title"/>
    <w:basedOn w:val="Policepardfaut"/>
    <w:uiPriority w:val="33"/>
    <w:qFormat/>
    <w:rsid w:val="00FC693F"/>
    <w:rPr>
      <w:b/>
      <w:b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FC693F"/>
    <w:pPr>
      <w:outlineLvl w:val="9"/>
    </w:pPr>
  </w:style>
  <w:style w:type="table" w:styleId="Grilledutableau">
    <w:name w:val="Table Grid"/>
    <w:basedOn w:val="TableauNormal"/>
    <w:uiPriority w:val="3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mbrageclair">
    <w:name w:val="Light Shading"/>
    <w:basedOn w:val="Tableau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Trameclaire-Accent2">
    <w:name w:val="Light Shading Accent 2"/>
    <w:basedOn w:val="Tableau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Trameclaire-Accent3">
    <w:name w:val="Light Shading Accent 3"/>
    <w:basedOn w:val="Tableau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Trameclaire-Accent4">
    <w:name w:val="Light Shading Accent 4"/>
    <w:basedOn w:val="Tableau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Trameclaire-Accent5">
    <w:name w:val="Light Shading Accent 5"/>
    <w:basedOn w:val="Tableau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rameclaire-Accent6">
    <w:name w:val="Light Shading Accent 6"/>
    <w:basedOn w:val="Tableau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eclaire">
    <w:name w:val="Light List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eclaire-Accent1">
    <w:name w:val="Light List Accent 1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eclaire-Accent2">
    <w:name w:val="Light List Accent 2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eclaire-Accent3">
    <w:name w:val="Light List Accent 3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eclaire-Accent4">
    <w:name w:val="Light List Accent 4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eclaire-Accent5">
    <w:name w:val="Light List Accent 5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eclaire-Accent6">
    <w:name w:val="Light List Accent 6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lleclaire">
    <w:name w:val="Light Grid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leclaire-Accent1">
    <w:name w:val="Light Grid Accent 1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lleclaire-Accent2">
    <w:name w:val="Light Grid Accent 2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lleclaire-Accent3">
    <w:name w:val="Light Grid Accent 3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lleclaire-Accent4">
    <w:name w:val="Light Grid Accent 4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lleclaire-Accent5">
    <w:name w:val="Light Grid Accent 5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lleclaire-Accent6">
    <w:name w:val="Light Grid Accent 6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Tramemoyenne1">
    <w:name w:val="Medium Shading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emoyenne1">
    <w:name w:val="Medium Lis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emoyenne1-Accent1">
    <w:name w:val="Medium List 1 Accen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emoyenne1-Accent2">
    <w:name w:val="Medium List 1 Accent 2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emoyenne1-Accent3">
    <w:name w:val="Medium List 1 Accent 3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emoyenne1-Accent4">
    <w:name w:val="Medium List 1 Accent 4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emoyenne1-Accent5">
    <w:name w:val="Medium List 1 Accent 5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emoyenne1-Accent6">
    <w:name w:val="Medium List 1 Accent 6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emoyenne2">
    <w:name w:val="Medium Lis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llemoyenne1">
    <w:name w:val="Medium Grid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moyenne1-Accent1">
    <w:name w:val="Medium Grid 1 Accent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moyenne1-Accent2">
    <w:name w:val="Medium Grid 1 Accent 2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moyenne1-Accent3">
    <w:name w:val="Medium Grid 1 Accent 3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moyenne1-Accent4">
    <w:name w:val="Medium Grid 1 Accent 4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moyenne1-Accent5">
    <w:name w:val="Medium Grid 1 Accent 5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moyenne1-Accent6">
    <w:name w:val="Medium Grid 1 Accent 6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llemoyenne2">
    <w:name w:val="Medium Grid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1">
    <w:name w:val="Medium Grid 2 Accent 1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2">
    <w:name w:val="Medium Grid 2 Accent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3">
    <w:name w:val="Medium Grid 2 Accent 3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4">
    <w:name w:val="Medium Grid 2 Accent 4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5">
    <w:name w:val="Medium Grid 2 Accent 5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6">
    <w:name w:val="Medium Grid 2 Accent 6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3">
    <w:name w:val="Medium Grid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lemoyenne3-Accent1">
    <w:name w:val="Medium Grid 3 Accent 1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llemoyenne3-Accent2">
    <w:name w:val="Medium Grid 3 Accent 2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llemoyenne3-Accent3">
    <w:name w:val="Medium Grid 3 Accent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llemoyenne3-Accent4">
    <w:name w:val="Medium Grid 3 Accent 4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llemoyenne3-Accent5">
    <w:name w:val="Medium Grid 3 Accent 5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llemoyenne3-Accent6">
    <w:name w:val="Medium Grid 3 Accent 6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efonce">
    <w:name w:val="Dark List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efonce-Accent1">
    <w:name w:val="Dark List Accent 1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efonce-Accent2">
    <w:name w:val="Dark List Accent 2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efonce-Accent3">
    <w:name w:val="Dark List Accent 3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efonce-Accent4">
    <w:name w:val="Dark List Accent 4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efonce-Accent5">
    <w:name w:val="Dark List Accent 5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efonce-Accent6">
    <w:name w:val="Dark List Accent 6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Tramecouleur">
    <w:name w:val="Colorful Shading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1">
    <w:name w:val="Colorful Shading Accent 1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2">
    <w:name w:val="Colorful Shading Accent 2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3">
    <w:name w:val="Colorful Shading Accent 3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Tramecouleur-Accent4">
    <w:name w:val="Colorful Shading Accent 4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5">
    <w:name w:val="Colorful Shading Accent 5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6">
    <w:name w:val="Colorful Shading Accent 6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ecouleur">
    <w:name w:val="Colorful List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couleur-Accent1">
    <w:name w:val="Colorful List Accent 1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ecouleur-Accent2">
    <w:name w:val="Colorful List Accent 2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ecouleur-Accent3">
    <w:name w:val="Colorful List Accent 3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ecouleur-Accent4">
    <w:name w:val="Colorful List Accent 4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ecouleur-Accent5">
    <w:name w:val="Colorful List Accent 5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ecouleur-Accent6">
    <w:name w:val="Colorful List Accent 6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llecouleur">
    <w:name w:val="Colorful Grid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couleur-Accent1">
    <w:name w:val="Colorful Grid Accent 1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couleur-Accent2">
    <w:name w:val="Colorful Grid Accent 2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couleur-Accent3">
    <w:name w:val="Colorful Grid Accent 3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couleur-Accent4">
    <w:name w:val="Colorful Grid Accent 4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couleur-Accent5">
    <w:name w:val="Colorful Grid Accent 5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couleur-Accent6">
    <w:name w:val="Colorful Grid Accent 6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872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273</Words>
  <Characters>1504</Characters>
  <Application>Microsoft Office Word</Application>
  <DocSecurity>0</DocSecurity>
  <Lines>12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1774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mutuelle.unc2</cp:lastModifiedBy>
  <cp:revision>2</cp:revision>
  <cp:lastPrinted>2025-05-22T09:40:00Z</cp:lastPrinted>
  <dcterms:created xsi:type="dcterms:W3CDTF">2026-04-20T08:08:00Z</dcterms:created>
  <dcterms:modified xsi:type="dcterms:W3CDTF">2026-04-20T08:08:00Z</dcterms:modified>
  <cp:category/>
</cp:coreProperties>
</file>